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ib8027z6t4aa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Employee Induction Survey</w:t>
      </w:r>
    </w:p>
    <w:p w14:paraId="00000003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pageBreakBefore w:val="0"/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>Find out how your recruits are setting in</w:t>
      </w:r>
    </w:p>
    <w:p w14:paraId="00000005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6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With this employee induction survey template, you can know if a candidate is a right fit, identify sources to acquire candidates, and how you can improve your induction and recruitment processes. Copy this template to your Google Drive and customize it for your organization.</w:t>
      </w:r>
    </w:p>
    <w:p w14:paraId="0000000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C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E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pageBreakBefore w:val="0"/>
        <w:ind w:left="0" w:firstLine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1F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Employee Induction Questionnaire</w:t>
      </w:r>
    </w:p>
    <w:p w14:paraId="00000020">
      <w:pPr>
        <w:pageBreakBefore w:val="0"/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3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4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5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2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On a scale of 1 to 10, how would you rate your Overall, how would you rate the induction process??</w:t>
      </w:r>
    </w:p>
    <w:p w14:paraId="0000002A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14:paraId="184B30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B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C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D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E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F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0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6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1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7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2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8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3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9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4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10</w:t>
            </w:r>
          </w:p>
        </w:tc>
      </w:tr>
    </w:tbl>
    <w:p w14:paraId="00000035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6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Did you feel welcomed by staff?</w:t>
      </w:r>
    </w:p>
    <w:p w14:paraId="00000037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47E586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8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9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A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B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C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D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E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6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F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7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0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8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1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9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2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10</w:t>
            </w:r>
          </w:p>
        </w:tc>
      </w:tr>
    </w:tbl>
    <w:p w14:paraId="00000043">
      <w:pPr>
        <w:rPr>
          <w:rFonts w:ascii="Cambria" w:hAnsi="Cambria" w:eastAsia="Cambria" w:cs="Cambria"/>
          <w:sz w:val="24"/>
          <w:szCs w:val="24"/>
        </w:rPr>
      </w:pPr>
    </w:p>
    <w:p w14:paraId="00000044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How satisfied were you with the information provided to you during your induction period?</w:t>
      </w:r>
    </w:p>
    <w:p w14:paraId="00000045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6445DF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6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7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8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9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A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B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C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6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D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7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E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8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F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9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0">
            <w:pPr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10</w:t>
            </w:r>
          </w:p>
        </w:tc>
      </w:tr>
    </w:tbl>
    <w:p w14:paraId="00000051">
      <w:pPr>
        <w:rPr>
          <w:rFonts w:ascii="Cambria" w:hAnsi="Cambria" w:eastAsia="Cambria" w:cs="Cambria"/>
          <w:sz w:val="24"/>
          <w:szCs w:val="24"/>
        </w:rPr>
      </w:pPr>
    </w:p>
    <w:p w14:paraId="00000052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How would you rate the support and assistance as you settled in from team members and managers?</w:t>
      </w:r>
    </w:p>
    <w:p w14:paraId="00000053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4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Very poor</w:t>
      </w:r>
    </w:p>
    <w:p w14:paraId="00000055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Poor</w:t>
      </w:r>
    </w:p>
    <w:p w14:paraId="00000056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7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Good</w:t>
      </w:r>
    </w:p>
    <w:p w14:paraId="00000058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Very good</w:t>
      </w:r>
    </w:p>
    <w:p w14:paraId="0000005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What could we improve on as part of our induction process?</w:t>
      </w:r>
    </w:p>
    <w:p w14:paraId="0000005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Information provided before the start date</w:t>
      </w:r>
    </w:p>
    <w:p w14:paraId="0000005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Information provided during the induction period</w:t>
      </w:r>
    </w:p>
    <w:p w14:paraId="0000005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Support from managers</w:t>
      </w:r>
    </w:p>
    <w:p w14:paraId="0000005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Support from team members</w:t>
      </w:r>
    </w:p>
    <w:p w14:paraId="0000005F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Training specific to my role</w:t>
      </w:r>
    </w:p>
    <w:p w14:paraId="00000060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Other</w:t>
      </w:r>
    </w:p>
    <w:p w14:paraId="0000006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2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will still be working here 3 years from now:</w:t>
      </w:r>
    </w:p>
    <w:p w14:paraId="00000063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4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5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6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7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8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A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Did the information you received before your first day help you know what to expect and where to go?</w:t>
      </w:r>
    </w:p>
    <w:p w14:paraId="0000006B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C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6D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6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will recommend this organization to my friends and family:</w:t>
      </w:r>
    </w:p>
    <w:p w14:paraId="0000007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1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72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73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4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5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am satisfied to be working with this organization:</w:t>
      </w:r>
    </w:p>
    <w:p w14:paraId="0000007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9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7A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7B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C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D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How well was your supervisor prepared for your arrival?</w:t>
      </w:r>
    </w:p>
    <w:p w14:paraId="0000008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1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⭐⭐⭐⭐⭐</w:t>
      </w:r>
    </w:p>
    <w:p w14:paraId="00000082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3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There is no discrepancy between my current role and what was described:</w:t>
      </w:r>
    </w:p>
    <w:p w14:paraId="0000008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5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86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87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88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89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8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B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have any other feedback on your induction?</w:t>
      </w:r>
    </w:p>
    <w:p w14:paraId="0000008C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6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78FEAB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8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8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Thanks for your response!</w:t>
      </w: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15FA5A5B-8775-4423-9005-F849F955FDBC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9742BB95-D28B-4B83-8B08-E9B66C6A94EA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AB1858BF-793E-4554-9DA5-B486A68645C0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C79B5FF1-87C4-4F0D-AE91-18993B55FE6B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520CA60E-0CB8-4E22-8C7D-8D1FA497BC7C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8E98414A-61D3-4F83-B46D-EE4D0B6A451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63D5FC9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  <w:style w:type="table" w:customStyle="1" w:styleId="16">
    <w:name w:val="_Style 13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2026-03-03T06:36:07Z</dcterms:created>
  <dc:creator>ashvini</dc:creator>
  <cp:lastModifiedBy>Ashvini chelani</cp:lastModifiedBy>
  <dcterms:modified xsi:type="dcterms:W3CDTF">2026-03-03T06:36:13Z</dcterms:modified>
</cp:coreProperties>
</file>